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F3624" w14:textId="5979AE21" w:rsidR="00175BB5" w:rsidRPr="00175BB5" w:rsidRDefault="00175BB5" w:rsidP="00175BB5">
      <w:pPr>
        <w:keepNext/>
        <w:suppressAutoHyphens/>
        <w:spacing w:after="480"/>
        <w:ind w:left="1701"/>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t>4</w:t>
      </w:r>
      <w:r w:rsidR="00D74140">
        <w:rPr>
          <w:rFonts w:eastAsia="Times New Roman" w:cs="Arial"/>
          <w:b/>
          <w:snapToGrid w:val="0"/>
          <w:sz w:val="24"/>
          <w:szCs w:val="24"/>
          <w:lang w:eastAsia="nl-NL"/>
        </w:rPr>
        <w:t>b</w:t>
      </w:r>
      <w:r w:rsidRPr="00175BB5">
        <w:rPr>
          <w:rFonts w:eastAsia="Times New Roman" w:cs="Arial"/>
          <w:b/>
          <w:snapToGrid w:val="0"/>
          <w:sz w:val="24"/>
          <w:szCs w:val="24"/>
          <w:lang w:eastAsia="nl-NL"/>
        </w:rPr>
        <w:t xml:space="preserve"> - Opgaaf referentieprojecten Perceel </w:t>
      </w:r>
      <w:r w:rsidR="00D74140">
        <w:rPr>
          <w:rFonts w:eastAsia="Times New Roman" w:cs="Arial"/>
          <w:b/>
          <w:snapToGrid w:val="0"/>
          <w:sz w:val="24"/>
          <w:szCs w:val="24"/>
          <w:lang w:eastAsia="nl-NL"/>
        </w:rPr>
        <w:t>2</w:t>
      </w:r>
    </w:p>
    <w:p w14:paraId="2F9CC53E" w14:textId="4330910C"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t>Gegadigde/participanten in de combinatie verklaart/verklaren het in de Selectieleidraad gevraagde aantal en/of soort werken, zoals vermeld onder 4.2</w:t>
      </w:r>
      <w:r w:rsidR="008F4080">
        <w:rPr>
          <w:rFonts w:eastAsia="Times New Roman" w:cs="Arial"/>
          <w:szCs w:val="20"/>
          <w:lang w:eastAsia="nl-NL"/>
        </w:rPr>
        <w:t>.2</w:t>
      </w:r>
      <w:r w:rsidRPr="00175BB5">
        <w:rPr>
          <w:rFonts w:eastAsia="Times New Roman" w:cs="Arial"/>
          <w:szCs w:val="20"/>
          <w:lang w:eastAsia="nl-NL"/>
        </w:rPr>
        <w:t xml:space="preserve"> lid 5 (kerncompetentie P</w:t>
      </w:r>
      <w:r w:rsidR="00D74140">
        <w:rPr>
          <w:rFonts w:eastAsia="Times New Roman" w:cs="Arial"/>
          <w:szCs w:val="20"/>
          <w:lang w:eastAsia="nl-NL"/>
        </w:rPr>
        <w:t>2</w:t>
      </w:r>
      <w:r w:rsidRPr="00175BB5">
        <w:rPr>
          <w:rFonts w:eastAsia="Times New Roman" w:cs="Arial"/>
          <w:szCs w:val="20"/>
          <w:lang w:eastAsia="nl-NL"/>
        </w:rPr>
        <w:t>A en P</w:t>
      </w:r>
      <w:r w:rsidR="00D74140">
        <w:rPr>
          <w:rFonts w:eastAsia="Times New Roman" w:cs="Arial"/>
          <w:szCs w:val="20"/>
          <w:lang w:eastAsia="nl-NL"/>
        </w:rPr>
        <w:t>2</w:t>
      </w:r>
      <w:r w:rsidRPr="00175BB5">
        <w:rPr>
          <w:rFonts w:eastAsia="Times New Roman" w:cs="Arial"/>
          <w:szCs w:val="20"/>
          <w:lang w:eastAsia="nl-NL"/>
        </w:rPr>
        <w:t xml:space="preserve">B), te hebben uitgevoerd. Gegadigde/participanten in de combinatie voegt/voegen de in de Selectieleidraad gevraagde getekende tevredenheidverklaringen bij. Dit formulier zo vaak als nodig invullen, met een maximum van </w:t>
      </w:r>
      <w:r w:rsidR="008F4080">
        <w:rPr>
          <w:rFonts w:eastAsia="Times New Roman" w:cs="Arial"/>
          <w:szCs w:val="20"/>
          <w:lang w:eastAsia="nl-NL"/>
        </w:rPr>
        <w:t>2</w:t>
      </w:r>
      <w:r w:rsidRPr="00175BB5">
        <w:rPr>
          <w:rFonts w:eastAsia="Times New Roman" w:cs="Arial"/>
          <w:szCs w:val="20"/>
          <w:lang w:eastAsia="nl-NL"/>
        </w:rPr>
        <w:t>, om te voldoen aan de geschiktheidseisen gesteld onder 4.2.</w:t>
      </w:r>
      <w:r w:rsidR="008F4080">
        <w:rPr>
          <w:rFonts w:eastAsia="Times New Roman" w:cs="Arial"/>
          <w:szCs w:val="20"/>
          <w:lang w:eastAsia="nl-NL"/>
        </w:rPr>
        <w:t>2</w:t>
      </w:r>
      <w:r w:rsidRPr="00175BB5">
        <w:rPr>
          <w:rFonts w:eastAsia="Times New Roman" w:cs="Arial"/>
          <w:szCs w:val="20"/>
          <w:lang w:eastAsia="nl-NL"/>
        </w:rPr>
        <w:t xml:space="preserve"> lid 5.</w:t>
      </w:r>
    </w:p>
    <w:p w14:paraId="2C479DE9" w14:textId="77777777"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804"/>
      </w:tblGrid>
      <w:tr w:rsidR="00175BB5" w:rsidRPr="00175BB5" w14:paraId="18507821" w14:textId="77777777" w:rsidTr="00300763">
        <w:tc>
          <w:tcPr>
            <w:tcW w:w="9923" w:type="dxa"/>
            <w:gridSpan w:val="2"/>
          </w:tcPr>
          <w:p w14:paraId="5281CAEF" w14:textId="77777777" w:rsidR="00175BB5" w:rsidRPr="00175BB5" w:rsidRDefault="00175BB5" w:rsidP="00175BB5">
            <w:pPr>
              <w:tabs>
                <w:tab w:val="left" w:pos="2552"/>
              </w:tabs>
              <w:suppressAutoHyphens/>
              <w:jc w:val="both"/>
              <w:rPr>
                <w:rFonts w:eastAsia="Times New Roman" w:cs="Arial"/>
                <w:b/>
                <w:szCs w:val="20"/>
                <w:lang w:eastAsia="nl-NL"/>
              </w:rPr>
            </w:pPr>
          </w:p>
          <w:p w14:paraId="5853241D" w14:textId="77777777" w:rsidR="00175BB5" w:rsidRPr="00175BB5" w:rsidRDefault="00175BB5" w:rsidP="00175BB5">
            <w:pPr>
              <w:tabs>
                <w:tab w:val="left" w:pos="2552"/>
              </w:tabs>
              <w:suppressAutoHyphens/>
              <w:jc w:val="both"/>
              <w:rPr>
                <w:rFonts w:eastAsia="Times New Roman" w:cs="Arial"/>
                <w:b/>
                <w:szCs w:val="20"/>
                <w:lang w:eastAsia="nl-NL"/>
              </w:rPr>
            </w:pPr>
            <w:r w:rsidRPr="00175BB5">
              <w:rPr>
                <w:rFonts w:eastAsia="Times New Roman" w:cs="Arial"/>
                <w:b/>
                <w:szCs w:val="20"/>
                <w:lang w:eastAsia="nl-NL"/>
              </w:rPr>
              <w:t xml:space="preserve">NAAM REFERENTIEWERK: </w:t>
            </w:r>
          </w:p>
          <w:p w14:paraId="089D5EF4" w14:textId="77777777" w:rsidR="00175BB5" w:rsidRPr="00175BB5" w:rsidRDefault="00175BB5" w:rsidP="00175BB5">
            <w:pPr>
              <w:tabs>
                <w:tab w:val="left" w:pos="2552"/>
              </w:tabs>
              <w:suppressAutoHyphens/>
              <w:ind w:left="1985"/>
              <w:jc w:val="both"/>
              <w:rPr>
                <w:rFonts w:eastAsia="Times New Roman" w:cs="Arial"/>
                <w:b/>
                <w:bCs/>
                <w:szCs w:val="20"/>
                <w:lang w:eastAsia="nl-NL"/>
              </w:rPr>
            </w:pPr>
          </w:p>
        </w:tc>
      </w:tr>
      <w:tr w:rsidR="00175BB5" w:rsidRPr="00175BB5" w14:paraId="4EEA5531" w14:textId="77777777" w:rsidTr="00300763">
        <w:tc>
          <w:tcPr>
            <w:tcW w:w="3119" w:type="dxa"/>
          </w:tcPr>
          <w:p w14:paraId="621D5A6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Naam van de </w:t>
            </w:r>
            <w:proofErr w:type="spellStart"/>
            <w:r w:rsidRPr="00175BB5">
              <w:rPr>
                <w:rFonts w:eastAsia="Times New Roman" w:cs="Arial"/>
                <w:szCs w:val="20"/>
                <w:lang w:eastAsia="nl-NL"/>
              </w:rPr>
              <w:t>combinant</w:t>
            </w:r>
            <w:proofErr w:type="spellEnd"/>
            <w:r w:rsidRPr="00175BB5">
              <w:rPr>
                <w:rFonts w:eastAsia="Times New Roman" w:cs="Arial"/>
                <w:szCs w:val="20"/>
                <w:lang w:eastAsia="nl-NL"/>
              </w:rPr>
              <w:t xml:space="preserve"> die het werk heeft uitgevoerd </w:t>
            </w:r>
            <w:r w:rsidRPr="009441A7">
              <w:rPr>
                <w:rFonts w:eastAsia="Times New Roman" w:cs="Arial"/>
                <w:szCs w:val="20"/>
                <w:highlight w:val="cyan"/>
                <w:lang w:eastAsia="nl-NL"/>
              </w:rPr>
              <w:t>(in te vullen in geval van een gezamenlijke Aanmelding):</w:t>
            </w:r>
          </w:p>
          <w:p w14:paraId="1B215DFC" w14:textId="77777777" w:rsidR="00175BB5" w:rsidRPr="00175BB5" w:rsidRDefault="00175BB5" w:rsidP="00175BB5">
            <w:pPr>
              <w:suppressAutoHyphens/>
              <w:jc w:val="both"/>
              <w:rPr>
                <w:rFonts w:eastAsia="Times New Roman" w:cs="Arial"/>
                <w:szCs w:val="20"/>
                <w:lang w:eastAsia="nl-NL"/>
              </w:rPr>
            </w:pPr>
          </w:p>
        </w:tc>
        <w:tc>
          <w:tcPr>
            <w:tcW w:w="6804" w:type="dxa"/>
          </w:tcPr>
          <w:p w14:paraId="6A1F541A"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tc>
      </w:tr>
      <w:tr w:rsidR="00175BB5" w:rsidRPr="00175BB5" w14:paraId="6470AD7C" w14:textId="77777777" w:rsidTr="00300763">
        <w:tc>
          <w:tcPr>
            <w:tcW w:w="3119" w:type="dxa"/>
          </w:tcPr>
          <w:p w14:paraId="0ED31A49"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Korte, inhoudelijke omschrijving van het werk:</w:t>
            </w:r>
          </w:p>
        </w:tc>
        <w:tc>
          <w:tcPr>
            <w:tcW w:w="6804" w:type="dxa"/>
          </w:tcPr>
          <w:p w14:paraId="53A4220F"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p w14:paraId="5ABB747C" w14:textId="77777777" w:rsidR="00175BB5" w:rsidRPr="00175BB5" w:rsidRDefault="00175BB5" w:rsidP="00175BB5">
            <w:pPr>
              <w:tabs>
                <w:tab w:val="left" w:pos="2552"/>
              </w:tabs>
              <w:suppressAutoHyphens/>
              <w:jc w:val="both"/>
              <w:rPr>
                <w:rFonts w:eastAsia="Times New Roman" w:cs="Arial"/>
                <w:szCs w:val="20"/>
                <w:lang w:eastAsia="nl-NL"/>
              </w:rPr>
            </w:pPr>
          </w:p>
        </w:tc>
      </w:tr>
      <w:tr w:rsidR="00175BB5" w:rsidRPr="00175BB5" w14:paraId="75564921" w14:textId="77777777" w:rsidTr="00300763">
        <w:trPr>
          <w:trHeight w:val="2958"/>
        </w:trPr>
        <w:tc>
          <w:tcPr>
            <w:tcW w:w="3119" w:type="dxa"/>
          </w:tcPr>
          <w:p w14:paraId="51BC523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Voldoet volgens Gegadigde aan de geschiktheidseis inzake technische en organisatorische bekwaamheid conform §4.5:</w:t>
            </w:r>
          </w:p>
          <w:p w14:paraId="40AB4F4A" w14:textId="77777777" w:rsidR="00175BB5" w:rsidRPr="00175BB5" w:rsidRDefault="00175BB5" w:rsidP="00175BB5">
            <w:pPr>
              <w:suppressAutoHyphens/>
              <w:jc w:val="both"/>
              <w:rPr>
                <w:rFonts w:eastAsia="Times New Roman" w:cs="Arial"/>
                <w:iCs/>
                <w:szCs w:val="20"/>
                <w:lang w:eastAsia="nl-NL"/>
              </w:rPr>
            </w:pPr>
            <w:r w:rsidRPr="00175BB5">
              <w:rPr>
                <w:rFonts w:eastAsia="Times New Roman" w:cs="Arial"/>
                <w:iCs/>
                <w:szCs w:val="20"/>
                <w:highlight w:val="cyan"/>
                <w:lang w:eastAsia="nl-NL"/>
              </w:rPr>
              <w:t>(Aankruisen wat van toepassing is), (per referentieproject meerdere kerncompetenties mogelijk)</w:t>
            </w:r>
          </w:p>
          <w:p w14:paraId="070DAA05" w14:textId="77777777" w:rsidR="00175BB5" w:rsidRPr="00175BB5" w:rsidRDefault="00175BB5" w:rsidP="00175BB5">
            <w:pPr>
              <w:suppressAutoHyphens/>
              <w:jc w:val="both"/>
              <w:rPr>
                <w:rFonts w:eastAsia="Times New Roman" w:cs="Arial"/>
                <w:szCs w:val="20"/>
                <w:lang w:eastAsia="nl-NL"/>
              </w:rPr>
            </w:pPr>
          </w:p>
          <w:p w14:paraId="32403704" w14:textId="77777777" w:rsidR="00175BB5" w:rsidRPr="00175BB5" w:rsidRDefault="00175BB5" w:rsidP="00175BB5">
            <w:pPr>
              <w:suppressAutoHyphens/>
              <w:jc w:val="both"/>
              <w:rPr>
                <w:rFonts w:eastAsia="Times New Roman" w:cs="Arial"/>
                <w:szCs w:val="20"/>
                <w:lang w:eastAsia="nl-NL"/>
              </w:rPr>
            </w:pPr>
          </w:p>
          <w:p w14:paraId="648B6CF1" w14:textId="77777777" w:rsidR="00175BB5" w:rsidRPr="00175BB5" w:rsidRDefault="00175BB5" w:rsidP="00175BB5">
            <w:pPr>
              <w:suppressAutoHyphens/>
              <w:jc w:val="both"/>
              <w:rPr>
                <w:rFonts w:eastAsia="Times New Roman" w:cs="Arial"/>
                <w:szCs w:val="20"/>
                <w:lang w:eastAsia="nl-NL"/>
              </w:rPr>
            </w:pPr>
          </w:p>
        </w:tc>
        <w:tc>
          <w:tcPr>
            <w:tcW w:w="6804" w:type="dxa"/>
          </w:tcPr>
          <w:p w14:paraId="53DF473F"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De Gegadigde moet voldoen aan de ervaringseis. Die eis is dat hij in de periode van vijf jaar voorafgaand aan de datum van Aanmelding projecten heeft opgeleverd met de volgende kerncompetenties:</w:t>
            </w:r>
          </w:p>
          <w:p w14:paraId="37BD12BB" w14:textId="67BDD740" w:rsidR="00175BB5" w:rsidRPr="00175BB5" w:rsidRDefault="00175BB5" w:rsidP="00175BB5">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sidR="0017068F">
              <w:rPr>
                <w:rFonts w:eastAsia="Times New Roman" w:cs="Arial"/>
                <w:b/>
                <w:szCs w:val="20"/>
                <w:lang w:eastAsia="nl-NL"/>
              </w:rPr>
              <w:t>P</w:t>
            </w:r>
            <w:r w:rsidR="00D74140">
              <w:rPr>
                <w:rFonts w:eastAsia="Times New Roman" w:cs="Arial"/>
                <w:b/>
                <w:szCs w:val="20"/>
                <w:lang w:eastAsia="nl-NL"/>
              </w:rPr>
              <w:t>2</w:t>
            </w:r>
            <w:r w:rsidR="0017068F">
              <w:rPr>
                <w:rFonts w:eastAsia="Times New Roman" w:cs="Arial"/>
                <w:b/>
                <w:szCs w:val="20"/>
                <w:lang w:eastAsia="nl-NL"/>
              </w:rPr>
              <w:t>A</w:t>
            </w:r>
            <w:r w:rsidRPr="00175BB5">
              <w:rPr>
                <w:rFonts w:eastAsia="Times New Roman" w:cs="Arial"/>
                <w:b/>
                <w:szCs w:val="20"/>
                <w:lang w:eastAsia="nl-NL"/>
              </w:rPr>
              <w:t>:</w:t>
            </w:r>
          </w:p>
          <w:p w14:paraId="770B2DDC" w14:textId="77777777" w:rsidR="00CF4418" w:rsidRPr="00CF4418" w:rsidRDefault="00D74140" w:rsidP="00CF4418">
            <w:pPr>
              <w:suppressAutoHyphens/>
              <w:jc w:val="both"/>
              <w:rPr>
                <w:rFonts w:eastAsia="Times New Roman" w:cs="Arial"/>
                <w:szCs w:val="20"/>
                <w:lang w:eastAsia="nl-NL"/>
              </w:rPr>
            </w:pPr>
            <w:r w:rsidRPr="00CF4418">
              <w:rPr>
                <w:rFonts w:eastAsia="Times New Roman" w:cs="Arial"/>
                <w:szCs w:val="20"/>
                <w:lang w:eastAsia="nl-NL"/>
              </w:rPr>
              <w:t xml:space="preserve"> </w:t>
            </w:r>
            <w:r w:rsidR="00CF4418" w:rsidRPr="00CF4418">
              <w:rPr>
                <w:rFonts w:eastAsia="Times New Roman" w:cs="Arial"/>
                <w:szCs w:val="20"/>
                <w:lang w:eastAsia="nl-NL"/>
              </w:rPr>
              <w:t>Het hebben van ervaring met het op een vakkundige en regelmatige wijze uitvoeren van minimaal één werk bestaande uit het bouwkundig renoveren van een van een utilitair gebouw met de volgende kenmerken/onder de volgende omstandigheden:</w:t>
            </w:r>
          </w:p>
          <w:p w14:paraId="02EB3F38" w14:textId="587CBDB4"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a.)</w:t>
            </w:r>
            <w:r>
              <w:rPr>
                <w:rFonts w:eastAsia="Times New Roman" w:cs="Arial"/>
                <w:szCs w:val="20"/>
                <w:lang w:eastAsia="nl-NL"/>
              </w:rPr>
              <w:t xml:space="preserve"> </w:t>
            </w:r>
            <w:r w:rsidRPr="00CF4418">
              <w:rPr>
                <w:rFonts w:eastAsia="Times New Roman" w:cs="Arial"/>
                <w:szCs w:val="20"/>
                <w:lang w:eastAsia="nl-NL"/>
              </w:rPr>
              <w:t>Het werk is uitgevoerd onder het regime van de U.A.V. 2012;</w:t>
            </w:r>
          </w:p>
          <w:p w14:paraId="15E50935" w14:textId="78837C24"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b.)</w:t>
            </w:r>
            <w:r>
              <w:rPr>
                <w:rFonts w:eastAsia="Times New Roman" w:cs="Arial"/>
                <w:szCs w:val="20"/>
                <w:lang w:eastAsia="nl-NL"/>
              </w:rPr>
              <w:t xml:space="preserve"> </w:t>
            </w:r>
            <w:r w:rsidRPr="00CF4418">
              <w:rPr>
                <w:rFonts w:eastAsia="Times New Roman" w:cs="Arial"/>
                <w:szCs w:val="20"/>
                <w:lang w:eastAsia="nl-NL"/>
              </w:rPr>
              <w:t xml:space="preserve">Het gebouw moet een omvang hebben van tenminste 1.000 m2 BVO (bruto vloer oppervlak) en tenminste 1 bovengrondse bouwlaag bevatten; </w:t>
            </w:r>
          </w:p>
          <w:p w14:paraId="0E9F0323" w14:textId="63053809"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c.)</w:t>
            </w:r>
            <w:r>
              <w:rPr>
                <w:rFonts w:eastAsia="Times New Roman" w:cs="Arial"/>
                <w:szCs w:val="20"/>
                <w:lang w:eastAsia="nl-NL"/>
              </w:rPr>
              <w:t xml:space="preserve"> </w:t>
            </w:r>
            <w:r w:rsidRPr="00CF4418">
              <w:rPr>
                <w:rFonts w:eastAsia="Times New Roman" w:cs="Arial"/>
                <w:szCs w:val="20"/>
                <w:lang w:eastAsia="nl-NL"/>
              </w:rPr>
              <w:t xml:space="preserve">De aannemingssom of het gefactureerde bedrag moet gelijk aan of groter zijn dan € 100.000, zegge: honderd duizend euro exclusief BTW; </w:t>
            </w:r>
          </w:p>
          <w:p w14:paraId="054807C5" w14:textId="6DD79059"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d.)</w:t>
            </w:r>
            <w:r>
              <w:rPr>
                <w:rFonts w:eastAsia="Times New Roman" w:cs="Arial"/>
                <w:szCs w:val="20"/>
                <w:lang w:eastAsia="nl-NL"/>
              </w:rPr>
              <w:t xml:space="preserve"> </w:t>
            </w:r>
            <w:r w:rsidRPr="00CF4418">
              <w:rPr>
                <w:rFonts w:eastAsia="Times New Roman" w:cs="Arial"/>
                <w:szCs w:val="20"/>
                <w:lang w:eastAsia="nl-NL"/>
              </w:rPr>
              <w:t>Vereist is dat tijdens uitvoering van de werkzaamheden het gebouw geheel of gedeeltelijk in gebruik bleef</w:t>
            </w:r>
          </w:p>
          <w:p w14:paraId="08A19170" w14:textId="2DE1A025" w:rsidR="00175BB5" w:rsidRPr="00175BB5" w:rsidRDefault="00CF4418" w:rsidP="00CF4418">
            <w:pPr>
              <w:suppressAutoHyphens/>
              <w:jc w:val="both"/>
              <w:rPr>
                <w:rFonts w:eastAsia="Times New Roman" w:cs="Arial"/>
                <w:szCs w:val="20"/>
                <w:lang w:eastAsia="nl-NL"/>
              </w:rPr>
            </w:pPr>
            <w:r w:rsidRPr="00CF4418">
              <w:rPr>
                <w:rFonts w:eastAsia="Times New Roman" w:cs="Arial"/>
                <w:szCs w:val="20"/>
                <w:lang w:eastAsia="nl-NL"/>
              </w:rPr>
              <w:t>e.)</w:t>
            </w:r>
            <w:r>
              <w:rPr>
                <w:rFonts w:eastAsia="Times New Roman" w:cs="Arial"/>
                <w:szCs w:val="20"/>
                <w:lang w:eastAsia="nl-NL"/>
              </w:rPr>
              <w:t xml:space="preserve"> </w:t>
            </w:r>
            <w:r w:rsidRPr="00CF4418">
              <w:rPr>
                <w:rFonts w:eastAsia="Times New Roman" w:cs="Arial"/>
                <w:szCs w:val="20"/>
                <w:lang w:eastAsia="nl-NL"/>
              </w:rPr>
              <w:t xml:space="preserve">Het referentieproject dient op het moment van Aanmelding opgeleverd te zijn </w:t>
            </w:r>
            <w:r w:rsidR="00175BB5" w:rsidRPr="00CF4418">
              <w:rPr>
                <w:rFonts w:eastAsia="Times New Roman" w:cs="Arial"/>
                <w:szCs w:val="20"/>
                <w:lang w:eastAsia="nl-NL"/>
              </w:rPr>
              <w:t>(LET OP! TEVREDENHEIDSVERKLARING OPDRACHTGEVER TOEVOEGEN)</w:t>
            </w:r>
          </w:p>
          <w:p w14:paraId="39552E42" w14:textId="77777777" w:rsidR="00175BB5" w:rsidRPr="00175BB5" w:rsidRDefault="00175BB5" w:rsidP="00175BB5">
            <w:pPr>
              <w:suppressAutoHyphens/>
              <w:jc w:val="both"/>
              <w:rPr>
                <w:rFonts w:eastAsia="Times New Roman" w:cs="Arial"/>
                <w:szCs w:val="20"/>
                <w:lang w:eastAsia="nl-NL"/>
              </w:rPr>
            </w:pPr>
          </w:p>
          <w:p w14:paraId="13DC7923" w14:textId="4C0B1CEC" w:rsidR="00175BB5" w:rsidRPr="00175BB5" w:rsidRDefault="00175BB5" w:rsidP="00175BB5">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sidR="0017068F">
              <w:rPr>
                <w:rFonts w:eastAsia="Times New Roman" w:cs="Arial"/>
                <w:b/>
                <w:szCs w:val="20"/>
                <w:lang w:eastAsia="nl-NL"/>
              </w:rPr>
              <w:t>P</w:t>
            </w:r>
            <w:r w:rsidR="00D74140">
              <w:rPr>
                <w:rFonts w:eastAsia="Times New Roman" w:cs="Arial"/>
                <w:b/>
                <w:szCs w:val="20"/>
                <w:lang w:eastAsia="nl-NL"/>
              </w:rPr>
              <w:t>2</w:t>
            </w:r>
            <w:r w:rsidRPr="00175BB5">
              <w:rPr>
                <w:rFonts w:eastAsia="Times New Roman" w:cs="Arial"/>
                <w:b/>
                <w:szCs w:val="20"/>
                <w:lang w:eastAsia="nl-NL"/>
              </w:rPr>
              <w:t>B:</w:t>
            </w:r>
          </w:p>
          <w:p w14:paraId="4671512C" w14:textId="77777777"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 xml:space="preserve">Het hebben van ervaring met het op een vakkundige en regelmatige wijze als bouwkundig aannemer deelnemen aan een Bouwteam in minimaal één project bestaande uit het bouwkundig </w:t>
            </w:r>
            <w:proofErr w:type="spellStart"/>
            <w:r w:rsidRPr="00CF4418">
              <w:rPr>
                <w:rFonts w:eastAsia="Times New Roman" w:cs="Arial"/>
                <w:szCs w:val="20"/>
                <w:lang w:eastAsia="nl-NL"/>
              </w:rPr>
              <w:t>engineren</w:t>
            </w:r>
            <w:proofErr w:type="spellEnd"/>
            <w:r w:rsidRPr="00CF4418">
              <w:rPr>
                <w:rFonts w:eastAsia="Times New Roman" w:cs="Arial"/>
                <w:szCs w:val="20"/>
                <w:lang w:eastAsia="nl-NL"/>
              </w:rPr>
              <w:t xml:space="preserve"> van een utilitair gebouw met de volgende kenmerken/onder de volgende omstandigheden:</w:t>
            </w:r>
          </w:p>
          <w:p w14:paraId="0443E56C" w14:textId="1165321D"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a.)</w:t>
            </w:r>
            <w:r>
              <w:rPr>
                <w:rFonts w:eastAsia="Times New Roman" w:cs="Arial"/>
                <w:szCs w:val="20"/>
                <w:lang w:eastAsia="nl-NL"/>
              </w:rPr>
              <w:t xml:space="preserve"> </w:t>
            </w:r>
            <w:r w:rsidRPr="00CF4418">
              <w:rPr>
                <w:rFonts w:eastAsia="Times New Roman" w:cs="Arial"/>
                <w:szCs w:val="20"/>
                <w:lang w:eastAsia="nl-NL"/>
              </w:rPr>
              <w:t>De Opdracht is uitgevoerd onder het regime van een Bouwteamovereenkomst waarop de DNR 2011 van toepassing was;</w:t>
            </w:r>
          </w:p>
          <w:p w14:paraId="3BC50AF2" w14:textId="272802F3"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b.)</w:t>
            </w:r>
            <w:r>
              <w:rPr>
                <w:rFonts w:eastAsia="Times New Roman" w:cs="Arial"/>
                <w:szCs w:val="20"/>
                <w:lang w:eastAsia="nl-NL"/>
              </w:rPr>
              <w:t xml:space="preserve"> </w:t>
            </w:r>
            <w:r w:rsidRPr="00CF4418">
              <w:rPr>
                <w:rFonts w:eastAsia="Times New Roman" w:cs="Arial"/>
                <w:szCs w:val="20"/>
                <w:lang w:eastAsia="nl-NL"/>
              </w:rPr>
              <w:t>Het gebouw moet een omvang hebben van tenminste 1.000 m2 BVO (bruto vloer oppervlak) en tenminste 1 bovengrondse bouwlaag bevatten;</w:t>
            </w:r>
          </w:p>
          <w:p w14:paraId="1141ADEC" w14:textId="0F6EB38B" w:rsidR="00CF4418" w:rsidRP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c.)</w:t>
            </w:r>
            <w:r>
              <w:rPr>
                <w:rFonts w:eastAsia="Times New Roman" w:cs="Arial"/>
                <w:szCs w:val="20"/>
                <w:lang w:eastAsia="nl-NL"/>
              </w:rPr>
              <w:t xml:space="preserve"> </w:t>
            </w:r>
            <w:r w:rsidRPr="00CF4418">
              <w:rPr>
                <w:rFonts w:eastAsia="Times New Roman" w:cs="Arial"/>
                <w:szCs w:val="20"/>
                <w:lang w:eastAsia="nl-NL"/>
              </w:rPr>
              <w:t xml:space="preserve">Het werk moet door gegadigde zijn uitgevoerd en geleid hebben tot een  aanneemsom- of gefactureerd bedrag gelijk aan of groter dan € 100.000, zegge: honderd duizend euro exclusief BTW; </w:t>
            </w:r>
          </w:p>
          <w:p w14:paraId="15412CF0" w14:textId="55C674C4" w:rsidR="00CF4418" w:rsidRDefault="00CF4418" w:rsidP="00CF4418">
            <w:pPr>
              <w:suppressAutoHyphens/>
              <w:jc w:val="both"/>
              <w:rPr>
                <w:rFonts w:eastAsia="Times New Roman" w:cs="Arial"/>
                <w:szCs w:val="20"/>
                <w:lang w:eastAsia="nl-NL"/>
              </w:rPr>
            </w:pPr>
            <w:r w:rsidRPr="00CF4418">
              <w:rPr>
                <w:rFonts w:eastAsia="Times New Roman" w:cs="Arial"/>
                <w:szCs w:val="20"/>
                <w:lang w:eastAsia="nl-NL"/>
              </w:rPr>
              <w:t>d.)</w:t>
            </w:r>
            <w:r>
              <w:rPr>
                <w:rFonts w:eastAsia="Times New Roman" w:cs="Arial"/>
                <w:szCs w:val="20"/>
                <w:lang w:eastAsia="nl-NL"/>
              </w:rPr>
              <w:t xml:space="preserve"> </w:t>
            </w:r>
            <w:r w:rsidRPr="00CF4418">
              <w:rPr>
                <w:rFonts w:eastAsia="Times New Roman" w:cs="Arial"/>
                <w:szCs w:val="20"/>
                <w:lang w:eastAsia="nl-NL"/>
              </w:rPr>
              <w:t>Het referentieproject dient op het moment van Inschrijving opgeleverd te zijn.</w:t>
            </w:r>
          </w:p>
          <w:p w14:paraId="6C90428F" w14:textId="4E184CA5" w:rsidR="00175BB5" w:rsidRPr="00175BB5" w:rsidRDefault="00CF4418" w:rsidP="00D74140">
            <w:pPr>
              <w:suppressAutoHyphens/>
              <w:jc w:val="both"/>
              <w:rPr>
                <w:rFonts w:eastAsia="Times New Roman" w:cs="Arial"/>
                <w:szCs w:val="20"/>
                <w:lang w:eastAsia="nl-NL"/>
              </w:rPr>
            </w:pPr>
            <w:r>
              <w:rPr>
                <w:rFonts w:eastAsia="Times New Roman" w:cs="Arial"/>
                <w:szCs w:val="20"/>
                <w:lang w:eastAsia="nl-NL"/>
              </w:rPr>
              <w:t>(</w:t>
            </w:r>
            <w:r w:rsidR="00175BB5" w:rsidRPr="00175BB5">
              <w:rPr>
                <w:rFonts w:eastAsia="Times New Roman" w:cs="Arial"/>
                <w:szCs w:val="20"/>
                <w:lang w:eastAsia="nl-NL"/>
              </w:rPr>
              <w:t>LET OP! TEVREDENHEIDSVERKLARING OPDRACHTGEVER TOEVOEGEN)</w:t>
            </w:r>
          </w:p>
        </w:tc>
      </w:tr>
      <w:tr w:rsidR="00175BB5" w:rsidRPr="00175BB5" w14:paraId="299D76DE" w14:textId="77777777" w:rsidTr="00300763">
        <w:tc>
          <w:tcPr>
            <w:tcW w:w="3119" w:type="dxa"/>
          </w:tcPr>
          <w:p w14:paraId="0A4067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lastRenderedPageBreak/>
              <w:t>Naam en adres van de Opdrachtgever</w:t>
            </w:r>
            <w:r w:rsidRPr="00175BB5">
              <w:rPr>
                <w:rFonts w:eastAsia="Times New Roman" w:cs="Arial"/>
                <w:szCs w:val="20"/>
                <w:vertAlign w:val="superscript"/>
                <w:lang w:eastAsia="nl-NL"/>
              </w:rPr>
              <w:footnoteReference w:id="1"/>
            </w:r>
            <w:r w:rsidRPr="00175BB5">
              <w:rPr>
                <w:rFonts w:eastAsia="Times New Roman" w:cs="Arial"/>
                <w:szCs w:val="20"/>
                <w:lang w:eastAsia="nl-NL"/>
              </w:rPr>
              <w:t xml:space="preserve"> van dit betreffende referentieproject:</w:t>
            </w:r>
          </w:p>
          <w:p w14:paraId="63CDBFB4" w14:textId="77777777" w:rsidR="00175BB5" w:rsidRPr="00175BB5" w:rsidRDefault="00175BB5" w:rsidP="00175BB5">
            <w:pPr>
              <w:suppressAutoHyphens/>
              <w:jc w:val="both"/>
              <w:rPr>
                <w:rFonts w:eastAsia="Times New Roman" w:cs="Arial"/>
                <w:szCs w:val="20"/>
                <w:lang w:eastAsia="nl-NL"/>
              </w:rPr>
            </w:pPr>
          </w:p>
        </w:tc>
        <w:tc>
          <w:tcPr>
            <w:tcW w:w="6804" w:type="dxa"/>
          </w:tcPr>
          <w:p w14:paraId="6740522D" w14:textId="77777777" w:rsidR="00175BB5" w:rsidRPr="00175BB5" w:rsidRDefault="00175BB5" w:rsidP="00175BB5">
            <w:pPr>
              <w:suppressAutoHyphens/>
              <w:jc w:val="both"/>
              <w:rPr>
                <w:rFonts w:eastAsia="Times New Roman" w:cs="Arial"/>
                <w:szCs w:val="20"/>
                <w:lang w:eastAsia="nl-NL"/>
              </w:rPr>
            </w:pPr>
          </w:p>
        </w:tc>
      </w:tr>
      <w:tr w:rsidR="00175BB5" w:rsidRPr="00175BB5" w14:paraId="56CC1E80" w14:textId="77777777" w:rsidTr="00300763">
        <w:tc>
          <w:tcPr>
            <w:tcW w:w="3119" w:type="dxa"/>
          </w:tcPr>
          <w:p w14:paraId="18E5F96B"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Telefoonnummer contractpersoon Opdrachtgever</w:t>
            </w:r>
          </w:p>
        </w:tc>
        <w:tc>
          <w:tcPr>
            <w:tcW w:w="6804" w:type="dxa"/>
          </w:tcPr>
          <w:p w14:paraId="499E3E62" w14:textId="77777777" w:rsidR="00175BB5" w:rsidRPr="00175BB5" w:rsidRDefault="00175BB5" w:rsidP="00175BB5">
            <w:pPr>
              <w:suppressAutoHyphens/>
              <w:jc w:val="both"/>
              <w:rPr>
                <w:rFonts w:eastAsia="Times New Roman" w:cs="Arial"/>
                <w:szCs w:val="20"/>
                <w:lang w:eastAsia="nl-NL"/>
              </w:rPr>
            </w:pPr>
          </w:p>
        </w:tc>
      </w:tr>
      <w:tr w:rsidR="00175BB5" w:rsidRPr="00175BB5" w14:paraId="0A1239F1" w14:textId="77777777" w:rsidTr="00300763">
        <w:tc>
          <w:tcPr>
            <w:tcW w:w="3119" w:type="dxa"/>
          </w:tcPr>
          <w:p w14:paraId="6FBAF9B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Aannemingssom in € (excl. BTW):</w:t>
            </w:r>
          </w:p>
        </w:tc>
        <w:tc>
          <w:tcPr>
            <w:tcW w:w="6804" w:type="dxa"/>
          </w:tcPr>
          <w:p w14:paraId="730B3D9E" w14:textId="77777777" w:rsidR="00175BB5" w:rsidRPr="00175BB5" w:rsidRDefault="00175BB5" w:rsidP="00175BB5">
            <w:pPr>
              <w:suppressAutoHyphens/>
              <w:jc w:val="both"/>
              <w:rPr>
                <w:rFonts w:eastAsia="Times New Roman" w:cs="Arial"/>
                <w:szCs w:val="20"/>
                <w:lang w:eastAsia="nl-NL"/>
              </w:rPr>
            </w:pPr>
          </w:p>
          <w:p w14:paraId="1147C9B7" w14:textId="77777777" w:rsidR="00175BB5" w:rsidRPr="00175BB5" w:rsidRDefault="00175BB5" w:rsidP="00175BB5">
            <w:pPr>
              <w:suppressAutoHyphens/>
              <w:jc w:val="both"/>
              <w:rPr>
                <w:rFonts w:eastAsia="Times New Roman" w:cs="Arial"/>
                <w:szCs w:val="20"/>
                <w:lang w:eastAsia="nl-NL"/>
              </w:rPr>
            </w:pPr>
          </w:p>
        </w:tc>
      </w:tr>
      <w:tr w:rsidR="00175BB5" w:rsidRPr="00175BB5" w14:paraId="74F1AF83" w14:textId="77777777" w:rsidTr="00300763">
        <w:tc>
          <w:tcPr>
            <w:tcW w:w="3119" w:type="dxa"/>
          </w:tcPr>
          <w:p w14:paraId="784578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Gefactureerd bedrag</w:t>
            </w:r>
          </w:p>
          <w:p w14:paraId="1C2B43A0"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(=eindafrekening) in € (excl. BTW):</w:t>
            </w:r>
          </w:p>
        </w:tc>
        <w:tc>
          <w:tcPr>
            <w:tcW w:w="6804" w:type="dxa"/>
          </w:tcPr>
          <w:p w14:paraId="42CE153C" w14:textId="77777777" w:rsidR="00175BB5" w:rsidRPr="00175BB5" w:rsidRDefault="00175BB5" w:rsidP="00175BB5">
            <w:pPr>
              <w:suppressAutoHyphens/>
              <w:jc w:val="both"/>
              <w:rPr>
                <w:rFonts w:eastAsia="Times New Roman" w:cs="Arial"/>
                <w:szCs w:val="20"/>
                <w:lang w:eastAsia="nl-NL"/>
              </w:rPr>
            </w:pPr>
          </w:p>
          <w:p w14:paraId="77117CE7" w14:textId="77777777" w:rsidR="00175BB5" w:rsidRPr="00175BB5" w:rsidRDefault="00175BB5" w:rsidP="00175BB5">
            <w:pPr>
              <w:suppressAutoHyphens/>
              <w:jc w:val="both"/>
              <w:rPr>
                <w:rFonts w:eastAsia="Times New Roman" w:cs="Arial"/>
                <w:szCs w:val="20"/>
                <w:lang w:eastAsia="nl-NL"/>
              </w:rPr>
            </w:pPr>
          </w:p>
        </w:tc>
      </w:tr>
      <w:tr w:rsidR="00175BB5" w:rsidRPr="00175BB5" w14:paraId="5F44D789" w14:textId="77777777" w:rsidTr="00300763">
        <w:tc>
          <w:tcPr>
            <w:tcW w:w="3119" w:type="dxa"/>
          </w:tcPr>
          <w:p w14:paraId="76E72FB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Opdracht:</w:t>
            </w:r>
          </w:p>
        </w:tc>
        <w:tc>
          <w:tcPr>
            <w:tcW w:w="6804" w:type="dxa"/>
          </w:tcPr>
          <w:p w14:paraId="1E1DAA4A" w14:textId="77777777" w:rsidR="00175BB5" w:rsidRPr="00175BB5" w:rsidRDefault="00175BB5" w:rsidP="00175BB5">
            <w:pPr>
              <w:suppressAutoHyphens/>
              <w:jc w:val="both"/>
              <w:rPr>
                <w:rFonts w:eastAsia="Times New Roman" w:cs="Arial"/>
                <w:szCs w:val="20"/>
                <w:lang w:eastAsia="nl-NL"/>
              </w:rPr>
            </w:pPr>
          </w:p>
          <w:p w14:paraId="731A9EA3" w14:textId="77777777" w:rsidR="00175BB5" w:rsidRPr="00175BB5" w:rsidRDefault="00175BB5" w:rsidP="00175BB5">
            <w:pPr>
              <w:suppressAutoHyphens/>
              <w:jc w:val="both"/>
              <w:rPr>
                <w:rFonts w:eastAsia="Times New Roman" w:cs="Arial"/>
                <w:szCs w:val="20"/>
                <w:lang w:eastAsia="nl-NL"/>
              </w:rPr>
            </w:pPr>
          </w:p>
        </w:tc>
      </w:tr>
      <w:tr w:rsidR="00175BB5" w:rsidRPr="00175BB5" w14:paraId="36A19B92" w14:textId="77777777" w:rsidTr="00300763">
        <w:tc>
          <w:tcPr>
            <w:tcW w:w="3119" w:type="dxa"/>
          </w:tcPr>
          <w:p w14:paraId="6F0D9A94"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oplevering:</w:t>
            </w:r>
          </w:p>
        </w:tc>
        <w:tc>
          <w:tcPr>
            <w:tcW w:w="6804" w:type="dxa"/>
          </w:tcPr>
          <w:p w14:paraId="77F00A9C" w14:textId="77777777" w:rsidR="00175BB5" w:rsidRPr="00175BB5" w:rsidRDefault="00175BB5" w:rsidP="00175BB5">
            <w:pPr>
              <w:suppressAutoHyphens/>
              <w:jc w:val="both"/>
              <w:rPr>
                <w:rFonts w:eastAsia="Times New Roman" w:cs="Arial"/>
                <w:szCs w:val="20"/>
                <w:lang w:eastAsia="nl-NL"/>
              </w:rPr>
            </w:pPr>
          </w:p>
          <w:p w14:paraId="4ED403C6" w14:textId="77777777" w:rsidR="00175BB5" w:rsidRPr="00175BB5" w:rsidRDefault="00175BB5" w:rsidP="00175BB5">
            <w:pPr>
              <w:suppressAutoHyphens/>
              <w:jc w:val="both"/>
              <w:rPr>
                <w:rFonts w:eastAsia="Times New Roman" w:cs="Arial"/>
                <w:szCs w:val="20"/>
                <w:lang w:eastAsia="nl-NL"/>
              </w:rPr>
            </w:pPr>
          </w:p>
        </w:tc>
      </w:tr>
      <w:tr w:rsidR="00175BB5" w:rsidRPr="00175BB5" w14:paraId="496DF892" w14:textId="77777777" w:rsidTr="00300763">
        <w:tc>
          <w:tcPr>
            <w:tcW w:w="3119" w:type="dxa"/>
          </w:tcPr>
          <w:p w14:paraId="70DA054E"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Overeengekomen uitvoeringsduur (incl. verleend uitstel van oplevering):</w:t>
            </w:r>
          </w:p>
          <w:p w14:paraId="770A764C" w14:textId="77777777" w:rsidR="00175BB5" w:rsidRPr="00175BB5" w:rsidRDefault="00175BB5" w:rsidP="00175BB5">
            <w:pPr>
              <w:suppressAutoHyphens/>
              <w:jc w:val="both"/>
              <w:rPr>
                <w:rFonts w:eastAsia="Times New Roman" w:cs="Arial"/>
                <w:szCs w:val="20"/>
                <w:lang w:eastAsia="nl-NL"/>
              </w:rPr>
            </w:pPr>
          </w:p>
        </w:tc>
        <w:tc>
          <w:tcPr>
            <w:tcW w:w="6804" w:type="dxa"/>
          </w:tcPr>
          <w:p w14:paraId="67693047" w14:textId="77777777" w:rsidR="00175BB5" w:rsidRPr="00175BB5" w:rsidRDefault="00175BB5" w:rsidP="00175BB5">
            <w:pPr>
              <w:suppressAutoHyphens/>
              <w:jc w:val="both"/>
              <w:rPr>
                <w:rFonts w:eastAsia="Times New Roman" w:cs="Arial"/>
                <w:szCs w:val="20"/>
                <w:lang w:eastAsia="nl-NL"/>
              </w:rPr>
            </w:pPr>
          </w:p>
        </w:tc>
      </w:tr>
      <w:tr w:rsidR="00175BB5" w:rsidRPr="00175BB5" w14:paraId="4AAA51FB" w14:textId="77777777" w:rsidTr="00300763">
        <w:tc>
          <w:tcPr>
            <w:tcW w:w="3119" w:type="dxa"/>
          </w:tcPr>
          <w:p w14:paraId="1AE5DEA5"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Indien het werk is uitgevoerd in combinatie:</w:t>
            </w:r>
          </w:p>
        </w:tc>
        <w:tc>
          <w:tcPr>
            <w:tcW w:w="6804" w:type="dxa"/>
          </w:tcPr>
          <w:p w14:paraId="7F9B1F1A" w14:textId="77777777" w:rsidR="00175BB5" w:rsidRPr="00175BB5" w:rsidRDefault="00175BB5" w:rsidP="00175BB5">
            <w:pPr>
              <w:suppressAutoHyphens/>
              <w:jc w:val="both"/>
              <w:rPr>
                <w:rFonts w:eastAsia="Times New Roman" w:cs="Arial"/>
                <w:szCs w:val="20"/>
                <w:lang w:eastAsia="nl-NL"/>
              </w:rPr>
            </w:pPr>
          </w:p>
          <w:p w14:paraId="7D052D5D" w14:textId="77777777" w:rsidR="00175BB5" w:rsidRPr="00175BB5" w:rsidRDefault="00175BB5" w:rsidP="00175BB5">
            <w:pPr>
              <w:suppressAutoHyphens/>
              <w:jc w:val="both"/>
              <w:rPr>
                <w:rFonts w:eastAsia="Times New Roman" w:cs="Arial"/>
                <w:szCs w:val="20"/>
                <w:lang w:eastAsia="nl-NL"/>
              </w:rPr>
            </w:pPr>
          </w:p>
        </w:tc>
      </w:tr>
      <w:tr w:rsidR="00175BB5" w:rsidRPr="00175BB5" w14:paraId="0D890BBD" w14:textId="77777777" w:rsidTr="00300763">
        <w:tc>
          <w:tcPr>
            <w:tcW w:w="3119" w:type="dxa"/>
          </w:tcPr>
          <w:p w14:paraId="5396B277"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de namen van de overige</w:t>
            </w:r>
          </w:p>
          <w:p w14:paraId="0317D424" w14:textId="4710338E"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w:t>
            </w:r>
            <w:proofErr w:type="spellStart"/>
            <w:r w:rsidRPr="00175BB5">
              <w:rPr>
                <w:rFonts w:eastAsia="Times New Roman" w:cs="Arial"/>
                <w:szCs w:val="20"/>
                <w:lang w:eastAsia="nl-NL"/>
              </w:rPr>
              <w:t>combinanten</w:t>
            </w:r>
            <w:proofErr w:type="spellEnd"/>
            <w:r w:rsidRPr="00175BB5">
              <w:rPr>
                <w:rFonts w:eastAsia="Times New Roman" w:cs="Arial"/>
                <w:szCs w:val="20"/>
                <w:lang w:eastAsia="nl-NL"/>
              </w:rPr>
              <w:t xml:space="preserve"> in de combinatie:</w:t>
            </w:r>
          </w:p>
          <w:p w14:paraId="44322745" w14:textId="77777777" w:rsidR="00175BB5" w:rsidRPr="00175BB5" w:rsidRDefault="00175BB5" w:rsidP="00175BB5">
            <w:pPr>
              <w:suppressAutoHyphens/>
              <w:jc w:val="both"/>
              <w:rPr>
                <w:rFonts w:eastAsia="Times New Roman" w:cs="Arial"/>
                <w:szCs w:val="20"/>
                <w:lang w:eastAsia="nl-NL"/>
              </w:rPr>
            </w:pPr>
          </w:p>
        </w:tc>
        <w:tc>
          <w:tcPr>
            <w:tcW w:w="6804" w:type="dxa"/>
          </w:tcPr>
          <w:p w14:paraId="531952C4" w14:textId="77777777" w:rsidR="00175BB5" w:rsidRPr="00175BB5" w:rsidRDefault="00175BB5" w:rsidP="00175BB5">
            <w:pPr>
              <w:suppressAutoHyphens/>
              <w:jc w:val="both"/>
              <w:rPr>
                <w:rFonts w:eastAsia="Times New Roman" w:cs="Arial"/>
                <w:szCs w:val="20"/>
                <w:lang w:eastAsia="nl-NL"/>
              </w:rPr>
            </w:pPr>
          </w:p>
        </w:tc>
      </w:tr>
      <w:tr w:rsidR="00175BB5" w:rsidRPr="00175BB5" w14:paraId="3D2ACE7B" w14:textId="77777777" w:rsidTr="00300763">
        <w:tc>
          <w:tcPr>
            <w:tcW w:w="3119" w:type="dxa"/>
          </w:tcPr>
          <w:p w14:paraId="134E89FC" w14:textId="77777777" w:rsidR="0017068F" w:rsidRDefault="0017068F" w:rsidP="00175BB5">
            <w:pPr>
              <w:suppressAutoHyphens/>
              <w:jc w:val="both"/>
              <w:rPr>
                <w:rFonts w:eastAsia="Times New Roman" w:cs="Arial"/>
                <w:szCs w:val="20"/>
                <w:lang w:eastAsia="nl-NL"/>
              </w:rPr>
            </w:pPr>
            <w:r w:rsidRPr="00175BB5">
              <w:rPr>
                <w:rFonts w:eastAsia="Times New Roman" w:cs="Arial"/>
                <w:szCs w:val="20"/>
                <w:lang w:eastAsia="nl-NL"/>
              </w:rPr>
              <w:t>D</w:t>
            </w:r>
            <w:r w:rsidR="00175BB5" w:rsidRPr="00175BB5">
              <w:rPr>
                <w:rFonts w:eastAsia="Times New Roman" w:cs="Arial"/>
                <w:szCs w:val="20"/>
                <w:lang w:eastAsia="nl-NL"/>
              </w:rPr>
              <w:t>e</w:t>
            </w:r>
            <w:r>
              <w:rPr>
                <w:rFonts w:eastAsia="Times New Roman" w:cs="Arial"/>
                <w:szCs w:val="20"/>
                <w:lang w:eastAsia="nl-NL"/>
              </w:rPr>
              <w:t xml:space="preserve"> </w:t>
            </w:r>
            <w:r w:rsidR="00175BB5" w:rsidRPr="00175BB5">
              <w:rPr>
                <w:rFonts w:eastAsia="Times New Roman" w:cs="Arial"/>
                <w:szCs w:val="20"/>
                <w:lang w:eastAsia="nl-NL"/>
              </w:rPr>
              <w:t>juridische</w:t>
            </w:r>
          </w:p>
          <w:p w14:paraId="5D93FFAA" w14:textId="3AE8E2B8"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participatieverhouding:</w:t>
            </w:r>
          </w:p>
        </w:tc>
        <w:tc>
          <w:tcPr>
            <w:tcW w:w="6804" w:type="dxa"/>
          </w:tcPr>
          <w:p w14:paraId="11C40AD5" w14:textId="77777777" w:rsidR="00175BB5" w:rsidRPr="00175BB5" w:rsidRDefault="00175BB5" w:rsidP="00175BB5">
            <w:pPr>
              <w:suppressAutoHyphens/>
              <w:jc w:val="both"/>
              <w:rPr>
                <w:rFonts w:eastAsia="Times New Roman" w:cs="Arial"/>
                <w:szCs w:val="20"/>
                <w:lang w:eastAsia="nl-NL"/>
              </w:rPr>
            </w:pPr>
          </w:p>
          <w:p w14:paraId="28E03A56" w14:textId="77777777" w:rsidR="00175BB5" w:rsidRPr="00175BB5" w:rsidRDefault="00175BB5" w:rsidP="00175BB5">
            <w:pPr>
              <w:suppressAutoHyphens/>
              <w:jc w:val="both"/>
              <w:rPr>
                <w:rFonts w:eastAsia="Times New Roman" w:cs="Arial"/>
                <w:szCs w:val="20"/>
                <w:lang w:eastAsia="nl-NL"/>
              </w:rPr>
            </w:pPr>
          </w:p>
        </w:tc>
      </w:tr>
      <w:tr w:rsidR="00175BB5" w:rsidRPr="00175BB5" w14:paraId="79B216E3" w14:textId="77777777" w:rsidTr="00300763">
        <w:tc>
          <w:tcPr>
            <w:tcW w:w="3119" w:type="dxa"/>
          </w:tcPr>
          <w:p w14:paraId="34A5B0CE"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percentage aandeel van iedere</w:t>
            </w:r>
          </w:p>
          <w:p w14:paraId="2E402B56" w14:textId="57495DF0"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w:t>
            </w:r>
            <w:proofErr w:type="spellStart"/>
            <w:r w:rsidRPr="00175BB5">
              <w:rPr>
                <w:rFonts w:eastAsia="Times New Roman" w:cs="Arial"/>
                <w:szCs w:val="20"/>
                <w:lang w:eastAsia="nl-NL"/>
              </w:rPr>
              <w:t>combinant</w:t>
            </w:r>
            <w:proofErr w:type="spellEnd"/>
            <w:r w:rsidRPr="00175BB5">
              <w:rPr>
                <w:rFonts w:eastAsia="Times New Roman" w:cs="Arial"/>
                <w:szCs w:val="20"/>
                <w:lang w:eastAsia="nl-NL"/>
              </w:rPr>
              <w:t xml:space="preserve"> in de combinatie:</w:t>
            </w:r>
          </w:p>
          <w:p w14:paraId="6ECB563C" w14:textId="77777777" w:rsidR="00175BB5" w:rsidRPr="00175BB5" w:rsidRDefault="00175BB5" w:rsidP="00175BB5">
            <w:pPr>
              <w:suppressAutoHyphens/>
              <w:jc w:val="both"/>
              <w:rPr>
                <w:rFonts w:eastAsia="Times New Roman" w:cs="Arial"/>
                <w:szCs w:val="20"/>
                <w:lang w:eastAsia="nl-NL"/>
              </w:rPr>
            </w:pPr>
          </w:p>
        </w:tc>
        <w:tc>
          <w:tcPr>
            <w:tcW w:w="6804" w:type="dxa"/>
          </w:tcPr>
          <w:p w14:paraId="09B82D64" w14:textId="77777777" w:rsidR="00175BB5" w:rsidRPr="00175BB5" w:rsidRDefault="00175BB5" w:rsidP="00175BB5">
            <w:pPr>
              <w:suppressAutoHyphens/>
              <w:jc w:val="both"/>
              <w:rPr>
                <w:rFonts w:eastAsia="Times New Roman" w:cs="Arial"/>
                <w:szCs w:val="20"/>
                <w:lang w:eastAsia="nl-NL"/>
              </w:rPr>
            </w:pPr>
          </w:p>
        </w:tc>
      </w:tr>
      <w:tr w:rsidR="00175BB5" w:rsidRPr="00175BB5" w14:paraId="27A35E08" w14:textId="77777777" w:rsidTr="00300763">
        <w:tc>
          <w:tcPr>
            <w:tcW w:w="3119" w:type="dxa"/>
          </w:tcPr>
          <w:p w14:paraId="4025003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welke onderdelen van het werk daadwerkelijk door de betreffende </w:t>
            </w:r>
            <w:proofErr w:type="spellStart"/>
            <w:r w:rsidRPr="00175BB5">
              <w:rPr>
                <w:rFonts w:eastAsia="Times New Roman" w:cs="Arial"/>
                <w:szCs w:val="20"/>
                <w:lang w:eastAsia="nl-NL"/>
              </w:rPr>
              <w:t>combinant</w:t>
            </w:r>
            <w:proofErr w:type="spellEnd"/>
            <w:r w:rsidRPr="00175BB5">
              <w:rPr>
                <w:rFonts w:eastAsia="Times New Roman" w:cs="Arial"/>
                <w:szCs w:val="20"/>
                <w:lang w:eastAsia="nl-NL"/>
              </w:rPr>
              <w:t xml:space="preserve"> zijn uitgevoerd:</w:t>
            </w:r>
          </w:p>
          <w:p w14:paraId="66855035" w14:textId="77777777" w:rsidR="00175BB5" w:rsidRPr="00175BB5" w:rsidRDefault="00175BB5" w:rsidP="00175BB5">
            <w:pPr>
              <w:suppressAutoHyphens/>
              <w:jc w:val="both"/>
              <w:rPr>
                <w:rFonts w:eastAsia="Times New Roman" w:cs="Arial"/>
                <w:szCs w:val="20"/>
                <w:lang w:eastAsia="nl-NL"/>
              </w:rPr>
            </w:pPr>
          </w:p>
        </w:tc>
        <w:tc>
          <w:tcPr>
            <w:tcW w:w="6804" w:type="dxa"/>
          </w:tcPr>
          <w:p w14:paraId="2362FD7D" w14:textId="77777777" w:rsidR="00175BB5" w:rsidRPr="00175BB5" w:rsidRDefault="00175BB5" w:rsidP="00175BB5">
            <w:pPr>
              <w:suppressAutoHyphens/>
              <w:jc w:val="both"/>
              <w:rPr>
                <w:rFonts w:eastAsia="Times New Roman" w:cs="Arial"/>
                <w:szCs w:val="20"/>
                <w:lang w:eastAsia="nl-NL"/>
              </w:rPr>
            </w:pPr>
          </w:p>
        </w:tc>
      </w:tr>
    </w:tbl>
    <w:p w14:paraId="415B2688"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lang w:eastAsia="nl-NL"/>
        </w:rPr>
        <w:t>Ondertekening</w:t>
      </w:r>
    </w:p>
    <w:p w14:paraId="60E21023" w14:textId="77777777" w:rsidR="00175BB5" w:rsidRPr="00175BB5" w:rsidRDefault="00175BB5" w:rsidP="00175BB5">
      <w:pPr>
        <w:tabs>
          <w:tab w:val="left" w:pos="2552"/>
        </w:tabs>
        <w:suppressAutoHyphens/>
        <w:ind w:left="1985"/>
        <w:jc w:val="both"/>
        <w:rPr>
          <w:rFonts w:eastAsia="Times New Roman" w:cs="Arial"/>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175BB5" w:rsidRPr="00175BB5" w14:paraId="142A747D" w14:textId="77777777" w:rsidTr="00300763">
        <w:tc>
          <w:tcPr>
            <w:tcW w:w="4536" w:type="dxa"/>
            <w:shd w:val="clear" w:color="auto" w:fill="auto"/>
          </w:tcPr>
          <w:p w14:paraId="5B91FBA9"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Gegadigde</w:t>
            </w:r>
          </w:p>
        </w:tc>
        <w:tc>
          <w:tcPr>
            <w:tcW w:w="5387" w:type="dxa"/>
            <w:shd w:val="clear" w:color="auto" w:fill="auto"/>
          </w:tcPr>
          <w:p w14:paraId="0A706049"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06992D9D" w14:textId="77777777" w:rsidTr="00300763">
        <w:tc>
          <w:tcPr>
            <w:tcW w:w="4536" w:type="dxa"/>
            <w:shd w:val="clear" w:color="auto" w:fill="auto"/>
          </w:tcPr>
          <w:p w14:paraId="3BC39A14"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en functie van degene die dit Aanmeldingsformulier ondertekent</w:t>
            </w:r>
          </w:p>
        </w:tc>
        <w:tc>
          <w:tcPr>
            <w:tcW w:w="5387" w:type="dxa"/>
            <w:shd w:val="clear" w:color="auto" w:fill="auto"/>
          </w:tcPr>
          <w:p w14:paraId="59FAD3B8"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70ECBC2C" w14:textId="77777777" w:rsidTr="00300763">
        <w:tc>
          <w:tcPr>
            <w:tcW w:w="4536" w:type="dxa"/>
            <w:shd w:val="clear" w:color="auto" w:fill="auto"/>
          </w:tcPr>
          <w:p w14:paraId="3D778580"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Plaats</w:t>
            </w:r>
          </w:p>
        </w:tc>
        <w:tc>
          <w:tcPr>
            <w:tcW w:w="5387" w:type="dxa"/>
            <w:shd w:val="clear" w:color="auto" w:fill="auto"/>
          </w:tcPr>
          <w:p w14:paraId="2D495272"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38BDB9A6" w14:textId="77777777" w:rsidTr="00300763">
        <w:tc>
          <w:tcPr>
            <w:tcW w:w="4536" w:type="dxa"/>
            <w:shd w:val="clear" w:color="auto" w:fill="auto"/>
          </w:tcPr>
          <w:p w14:paraId="44FBDF3E"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Datum</w:t>
            </w:r>
          </w:p>
        </w:tc>
        <w:tc>
          <w:tcPr>
            <w:tcW w:w="5387" w:type="dxa"/>
            <w:shd w:val="clear" w:color="auto" w:fill="auto"/>
          </w:tcPr>
          <w:p w14:paraId="0DB01FB9" w14:textId="77777777" w:rsidR="00175BB5" w:rsidRPr="00175BB5" w:rsidRDefault="00175BB5" w:rsidP="00175BB5">
            <w:pPr>
              <w:tabs>
                <w:tab w:val="left" w:pos="2552"/>
              </w:tabs>
              <w:suppressAutoHyphens/>
              <w:rPr>
                <w:rFonts w:eastAsia="Times New Roman" w:cs="Arial"/>
                <w:b/>
                <w:i/>
                <w:vanish/>
                <w:color w:val="3366FF"/>
                <w:szCs w:val="20"/>
                <w:lang w:eastAsia="nl-NL"/>
              </w:rPr>
            </w:pPr>
          </w:p>
        </w:tc>
      </w:tr>
      <w:tr w:rsidR="00175BB5" w:rsidRPr="00175BB5" w14:paraId="04F2B67D" w14:textId="77777777" w:rsidTr="00300763">
        <w:tc>
          <w:tcPr>
            <w:tcW w:w="4536" w:type="dxa"/>
            <w:shd w:val="clear" w:color="auto" w:fill="auto"/>
          </w:tcPr>
          <w:p w14:paraId="6187ED0B"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Handtekening</w:t>
            </w:r>
          </w:p>
          <w:p w14:paraId="369DB3BC" w14:textId="77777777" w:rsidR="00175BB5" w:rsidRPr="00175BB5" w:rsidRDefault="00175BB5" w:rsidP="00175BB5">
            <w:pPr>
              <w:tabs>
                <w:tab w:val="left" w:pos="2552"/>
              </w:tabs>
              <w:suppressAutoHyphens/>
              <w:ind w:left="34"/>
              <w:rPr>
                <w:rFonts w:eastAsia="Times New Roman" w:cs="Arial"/>
                <w:szCs w:val="20"/>
                <w:lang w:eastAsia="nl-NL"/>
              </w:rPr>
            </w:pPr>
          </w:p>
          <w:p w14:paraId="5B050CFC" w14:textId="77777777" w:rsidR="00175BB5" w:rsidRPr="00175BB5" w:rsidRDefault="00175BB5" w:rsidP="00175BB5">
            <w:pPr>
              <w:tabs>
                <w:tab w:val="left" w:pos="2552"/>
              </w:tabs>
              <w:suppressAutoHyphens/>
              <w:ind w:left="34"/>
              <w:rPr>
                <w:rFonts w:eastAsia="Times New Roman" w:cs="Arial"/>
                <w:szCs w:val="20"/>
                <w:lang w:eastAsia="nl-NL"/>
              </w:rPr>
            </w:pPr>
          </w:p>
          <w:p w14:paraId="6BD009A5" w14:textId="77777777" w:rsidR="00175BB5" w:rsidRPr="00175BB5" w:rsidRDefault="00175BB5" w:rsidP="00175BB5">
            <w:pPr>
              <w:tabs>
                <w:tab w:val="left" w:pos="2552"/>
              </w:tabs>
              <w:suppressAutoHyphens/>
              <w:ind w:left="34"/>
              <w:rPr>
                <w:rFonts w:eastAsia="Times New Roman" w:cs="Arial"/>
                <w:szCs w:val="20"/>
                <w:lang w:eastAsia="nl-NL"/>
              </w:rPr>
            </w:pPr>
          </w:p>
          <w:p w14:paraId="270EE093" w14:textId="77777777" w:rsidR="00175BB5" w:rsidRPr="00175BB5" w:rsidRDefault="00175BB5" w:rsidP="00175BB5">
            <w:pPr>
              <w:tabs>
                <w:tab w:val="left" w:pos="2552"/>
              </w:tabs>
              <w:suppressAutoHyphens/>
              <w:ind w:left="34"/>
              <w:rPr>
                <w:rFonts w:eastAsia="Times New Roman" w:cs="Arial"/>
                <w:szCs w:val="20"/>
                <w:lang w:eastAsia="nl-NL"/>
              </w:rPr>
            </w:pPr>
          </w:p>
          <w:p w14:paraId="00CA34F5" w14:textId="77777777" w:rsidR="00175BB5" w:rsidRPr="00175BB5" w:rsidRDefault="00175BB5" w:rsidP="00175BB5">
            <w:pPr>
              <w:tabs>
                <w:tab w:val="left" w:pos="2552"/>
              </w:tabs>
              <w:suppressAutoHyphens/>
              <w:ind w:left="34"/>
              <w:rPr>
                <w:rFonts w:eastAsia="Times New Roman" w:cs="Arial"/>
                <w:szCs w:val="20"/>
                <w:lang w:eastAsia="nl-NL"/>
              </w:rPr>
            </w:pPr>
          </w:p>
        </w:tc>
        <w:tc>
          <w:tcPr>
            <w:tcW w:w="5387" w:type="dxa"/>
            <w:shd w:val="clear" w:color="auto" w:fill="auto"/>
          </w:tcPr>
          <w:p w14:paraId="685E4E67" w14:textId="77777777" w:rsidR="00175BB5" w:rsidRPr="00175BB5" w:rsidRDefault="00175BB5" w:rsidP="00175BB5">
            <w:pPr>
              <w:tabs>
                <w:tab w:val="left" w:pos="2552"/>
              </w:tabs>
              <w:suppressAutoHyphens/>
              <w:rPr>
                <w:rFonts w:eastAsia="Times New Roman" w:cs="Arial"/>
                <w:szCs w:val="20"/>
                <w:lang w:eastAsia="nl-NL"/>
              </w:rPr>
            </w:pPr>
          </w:p>
        </w:tc>
      </w:tr>
    </w:tbl>
    <w:p w14:paraId="6E4F9C05" w14:textId="77777777" w:rsidR="00175BB5" w:rsidRPr="00175BB5" w:rsidRDefault="00175BB5" w:rsidP="00175BB5">
      <w:pPr>
        <w:tabs>
          <w:tab w:val="left" w:pos="2552"/>
        </w:tabs>
        <w:suppressAutoHyphens/>
        <w:ind w:left="1985"/>
        <w:rPr>
          <w:rFonts w:eastAsia="Times New Roman" w:cs="Arial"/>
          <w:sz w:val="17"/>
          <w:szCs w:val="17"/>
          <w:lang w:eastAsia="nl-NL"/>
        </w:rPr>
      </w:pPr>
    </w:p>
    <w:p w14:paraId="46ACC0A8" w14:textId="7F301044" w:rsidR="00F91A8A" w:rsidRPr="00BA1B56" w:rsidRDefault="00F91A8A" w:rsidP="00D74140">
      <w:pPr>
        <w:keepNext/>
        <w:tabs>
          <w:tab w:val="left" w:pos="2552"/>
        </w:tabs>
        <w:suppressAutoHyphens/>
        <w:spacing w:after="480"/>
        <w:jc w:val="both"/>
        <w:outlineLvl w:val="0"/>
      </w:pPr>
    </w:p>
    <w:sectPr w:rsidR="00F91A8A" w:rsidRPr="00BA1B56">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77C96" w14:textId="77777777" w:rsidR="00175BB5" w:rsidRDefault="00175BB5" w:rsidP="00F91A8A">
      <w:pPr>
        <w:spacing w:line="240" w:lineRule="auto"/>
      </w:pPr>
      <w:r>
        <w:separator/>
      </w:r>
    </w:p>
  </w:endnote>
  <w:endnote w:type="continuationSeparator" w:id="0">
    <w:p w14:paraId="4E015186" w14:textId="77777777" w:rsidR="00175BB5" w:rsidRDefault="00175BB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4613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EA29F"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9FC4"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7C645" w14:textId="77777777" w:rsidR="00175BB5" w:rsidRDefault="00175BB5" w:rsidP="00F91A8A">
      <w:pPr>
        <w:spacing w:line="240" w:lineRule="auto"/>
      </w:pPr>
      <w:r>
        <w:separator/>
      </w:r>
    </w:p>
  </w:footnote>
  <w:footnote w:type="continuationSeparator" w:id="0">
    <w:p w14:paraId="5A5005FD" w14:textId="77777777" w:rsidR="00175BB5" w:rsidRDefault="00175BB5" w:rsidP="00F91A8A">
      <w:pPr>
        <w:spacing w:line="240" w:lineRule="auto"/>
      </w:pPr>
      <w:r>
        <w:continuationSeparator/>
      </w:r>
    </w:p>
  </w:footnote>
  <w:footnote w:id="1">
    <w:p w14:paraId="3D3A5005" w14:textId="77777777" w:rsidR="00175BB5" w:rsidRPr="00BF0047" w:rsidRDefault="00175BB5" w:rsidP="00175BB5">
      <w:pPr>
        <w:pStyle w:val="Voetnoottekst"/>
        <w:rPr>
          <w:rFonts w:ascii="Arial" w:hAnsi="Arial" w:cs="Arial"/>
          <w:sz w:val="16"/>
        </w:rPr>
      </w:pPr>
      <w:r w:rsidRPr="00BF0047">
        <w:rPr>
          <w:rStyle w:val="Voetnootmarkering"/>
          <w:rFonts w:ascii="Arial" w:hAnsi="Arial" w:cs="Arial"/>
          <w:sz w:val="16"/>
        </w:rPr>
        <w:footnoteRef/>
      </w:r>
      <w:r w:rsidRPr="00BF0047">
        <w:rPr>
          <w:rFonts w:ascii="Arial" w:hAnsi="Arial" w:cs="Arial"/>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73079"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CDD0D"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EFC00" w14:textId="77777777" w:rsidR="00F91A8A" w:rsidRDefault="00F91A8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E27D1"/>
    <w:rsid w:val="0017068F"/>
    <w:rsid w:val="00175BB5"/>
    <w:rsid w:val="00183BFF"/>
    <w:rsid w:val="00186254"/>
    <w:rsid w:val="005355A5"/>
    <w:rsid w:val="0063599E"/>
    <w:rsid w:val="00747D8B"/>
    <w:rsid w:val="007D034A"/>
    <w:rsid w:val="008F4080"/>
    <w:rsid w:val="009441A7"/>
    <w:rsid w:val="00A9425F"/>
    <w:rsid w:val="00BA1B56"/>
    <w:rsid w:val="00C4694D"/>
    <w:rsid w:val="00CF4418"/>
    <w:rsid w:val="00D74140"/>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561</Words>
  <Characters>3088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Geerts, Henk</cp:lastModifiedBy>
  <cp:revision>4</cp:revision>
  <dcterms:created xsi:type="dcterms:W3CDTF">2021-03-12T15:54:00Z</dcterms:created>
  <dcterms:modified xsi:type="dcterms:W3CDTF">2021-04-11T07:42:00Z</dcterms:modified>
</cp:coreProperties>
</file>